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015 Hip-Hop Юніори 1 Solo Початківці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Анастасія Оріна</w:t>
      </w:r>
    </w:p>
    <w:p>
      <w:pPr>
        <w:spacing w:before="0" w:after="0"/>
      </w:pPr>
      <w:r>
        <w:t>B - Рижкова Олена</w:t>
      </w:r>
    </w:p>
    <w:p>
      <w:pPr>
        <w:spacing w:before="0" w:after="0"/>
      </w:pPr>
      <w:r>
        <w:t>C - Олена Рубан</w:t>
      </w:r>
    </w:p>
    <w:p>
      <w:pPr>
        <w:spacing w:before="0" w:after="0"/>
      </w:pPr>
      <w:r>
        <w:t>D - Ольга Яковлєва</w:t>
      </w:r>
    </w:p>
    <w:p>
      <w:pPr>
        <w:spacing w:before="0" w:after="0"/>
      </w:pPr>
      <w:r>
        <w:t>E - Марія Chirva (Київ)</w:t>
      </w:r>
    </w:p>
    <w:p>
      <w:pPr>
        <w:spacing w:before="0" w:after="0"/>
      </w:pPr>
      <w:r>
        <w:t>F - Тетяна Ворона</w:t>
      </w:r>
    </w:p>
    <w:p>
      <w:pPr>
        <w:spacing w:before="0" w:after="0"/>
      </w:pPr>
      <w:r>
        <w:t>G - Аліна Лисікова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#377 Влада Воздраганова - 1 місце</w:t>
      </w:r>
    </w:p>
    <w:p>
      <w:pPr>
        <w:pStyle w:val="ListNumber"/>
      </w:pPr>
      <w:r>
        <w:t>#76 Маргарита Сизоненко - 2 місце</w:t>
      </w:r>
    </w:p>
    <w:p>
      <w:pPr>
        <w:pStyle w:val="ListNumber"/>
      </w:pPr>
      <w:r>
        <w:t>#75 Тіна Сіжко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